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590893" name="01a038df-31b3-78f4-aea2-9f4c049f0d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6304767" name="01a038df-31b3-78f4-aea2-9f4c049f0da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8525578" name="01a038df-869f-75b1-b2e6-70bb9ae200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501742" name="01a038df-869f-75b1-b2e6-70bb9ae200e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7219838" name="01a03906-2483-7113-9801-0206e3f90a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8348718" name="01a03906-2483-7113-9801-0206e3f90a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0948320" name="01a03906-3179-7503-87bf-e1d83a55ab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852474" name="01a03906-3179-7503-87bf-e1d83a55ab3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Greutensberg 10, 9514 Wuppenau</w:t>
          </w:r>
        </w:p>
        <w:p>
          <w:pPr>
            <w:spacing w:before="0" w:after="0"/>
          </w:pPr>
          <w:r>
            <w:t>1149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